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Waschen / Trocknen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15755200" name="59f1a5f0-03dd-11f0-9451-9163085104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2412790" name="59f1a5f0-03dd-11f0-9451-9163085104b8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Lose verlegt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/ Gang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66854130" name="b35a5180-03da-11f0-a141-81ad0a7d8e3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1390815" name="b35a5180-03da-11f0-a141-81ad0a7d8e3d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Dachstuhl </w:t>
            </w:r>
          </w:p>
        </w:tc>
        <w:tc>
          <w:p>
            <w:pPr>
              <w:spacing w:before="0" w:after="0" w:line="240" w:lineRule="auto"/>
            </w:pPr>
            <w:r>
              <w:t>Behandeltes Holz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19840014" name="ba65be00-03d6-11f0-a88b-cb95cb2ad60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30685" name="ba65be00-03d6-11f0-a88b-cb95cb2ad602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Holzschutzmittel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OG / EG /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00738641" name="d7850be0-03da-11f0-8471-83e9d279cb5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4965077" name="d7850be0-03da-11f0-8471-83e9d279cb57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18327333" name="044187d0-03db-11f0-9264-f7e352eb70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2881389" name="044187d0-03db-11f0-9264-f7e352eb7005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32512963" name="2d729310-03db-11f0-95fd-6b45541a25b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6755200" name="2d729310-03db-11f0-95fd-6b45541a25bd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18552233" name="46f5cb40-03db-11f0-8427-07155f5095a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5409697" name="46f5cb40-03db-11f0-8427-07155f5095a9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76503262" name="5808d3a0-03db-11f0-acfc-83d5647ce31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0668659" name="5808d3a0-03db-11f0-acfc-83d5647ce316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28795931" name="a5f79f90-03dd-11f0-a052-a9019b7e6bd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9511732" name="a5f79f90-03dd-11f0-a052-a9019b7e6bd7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Waschen / Trocknen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47952894" name="c35d4210-03dd-11f0-8398-7b835e2f38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7219588" name="c35d4210-03dd-11f0-8398-7b835e2f38db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54129584" name="437b7f50-03e0-11f0-ac67-fb4a396a91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377772" name="437b7f50-03e0-11f0-ac67-fb4a396a91e5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24496995" name="5b3a7240-03e0-11f0-b9ea-6399b1d2a8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7868101" name="5b3a7240-03e0-11f0-b9ea-6399b1d2a8c5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5287742" name="6bf98e40-03e0-11f0-8456-57ef7057a8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5824580" name="6bf98e40-03e0-11f0-8456-57ef7057a892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45541236" name="7c9ff220-03e0-11f0-a6cd-f3feb4d448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881498" name="7c9ff220-03e0-11f0-a6cd-f3feb4d44825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03272783" name="96b75400-03e0-11f0-9476-3ddcbb7093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15285" name="96b75400-03e0-11f0-9476-3ddcbb7093da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81367078" name="abea44e0-03e0-11f0-94f9-19e8fb88301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9107324" name="abea44e0-03e0-11f0-94f9-19e8fb88301c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44275288" name="03a6bfb0-03e1-11f0-876b-eff165d35e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3395424" name="03a6bfb0-03e1-11f0-876b-eff165d35e58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Küche / 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Ich 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61013624" name="1656d640-03e1-11f0-8905-5d848813bc6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7540809" name="1656d640-03e1-11f0-8905-5d848813bc6d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59885572" name="75d0f9c0-03e1-11f0-98de-59aac26b029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8900602" name="75d0f9c0-03e1-11f0-98de-59aac26b0295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Heizung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Heizung </w:t>
            </w:r>
          </w:p>
        </w:tc>
        <w:tc>
          <w:p>
            <w:pPr>
              <w:spacing w:before="0" w:after="0" w:line="240" w:lineRule="auto"/>
            </w:pPr>
            <w:r>
              <w:t>Heizung </w:t>
            </w:r>
          </w:p>
        </w:tc>
        <w:tc>
          <w:p>
            <w:pPr>
              <w:spacing w:before="0" w:after="0" w:line="240" w:lineRule="auto"/>
            </w:pPr>
            <w:r>
              <w:t>Flachdichtung / Asbestschnüre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92402198" name="ca2a2550-03e1-11f0-8efd-191dd06d98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3241285" name="ca2a2550-03e1-11f0-8efd-191dd06d9804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Anschlagkitt </w:t>
            </w:r>
          </w:p>
        </w:tc>
        <w:tc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Anschlagkitt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47498153" name="0694c270-03e2-11f0-9be5-47cf650c8b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7166420" name="0694c270-03e2-11f0-9be5-47cf650c8bda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Fassade / Dach </w:t>
            </w:r>
          </w:p>
          <w:p>
            <w:pPr>
              <w:spacing w:before="0" w:after="0" w:line="240" w:lineRule="auto"/>
            </w:pPr>
            <w:r>
              <w:t>EG/ OG / Estrich </w:t>
            </w:r>
          </w:p>
          <w:p>
            <w:pPr>
              <w:spacing w:before="0" w:after="0" w:line="240" w:lineRule="auto"/>
            </w:pPr>
            <w:r>
              <w:t>Wand / Dach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79980317" name="98d31d30-03e2-11f0-a28b-739a0cfb1cd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0953905" name="98d31d30-03e2-11f0-a28b-739a0cfb1cd9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EG/ OG / Estrich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42995164" name="ea1da930-03e2-11f0-9ee1-ab697de0933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0382374" name="ea1da930-03e2-11f0-9ee1-ab697de09334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7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Schättihügelstrasse 9a, 8863 Buttikon</w:t>
          </w:r>
        </w:p>
        <w:p>
          <w:pPr>
            <w:spacing w:before="0" w:after="0"/>
          </w:pPr>
          <w:r>
            <w:t>210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footer.xml" Type="http://schemas.openxmlformats.org/officeDocument/2006/relationships/footer" Id="rId27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